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6EB" w:rsidRPr="00815E0F" w:rsidRDefault="00815E0F">
      <w:pPr>
        <w:pStyle w:val="Naslov1"/>
        <w:rPr>
          <w:rFonts w:cstheme="majorHAnsi"/>
          <w:sz w:val="24"/>
          <w:szCs w:val="24"/>
        </w:rPr>
      </w:pPr>
      <w:r w:rsidRPr="00815E0F">
        <w:rPr>
          <w:rFonts w:cstheme="majorHAnsi"/>
          <w:sz w:val="24"/>
          <w:szCs w:val="24"/>
        </w:rPr>
        <w:t>Peer Evaluation Form – A Bite of Future</w:t>
      </w:r>
      <w:r w:rsidRPr="00815E0F">
        <w:rPr>
          <w:rFonts w:cstheme="majorHAnsi"/>
          <w:sz w:val="24"/>
          <w:szCs w:val="24"/>
        </w:rPr>
        <w:t xml:space="preserve"> E-book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A06EB" w:rsidRPr="00815E0F"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Criteria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Excellent (4)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Good (3)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Basic (2)</w:t>
            </w:r>
          </w:p>
        </w:tc>
      </w:tr>
      <w:tr w:rsidR="006A06EB" w:rsidRPr="00815E0F"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Clarity of the topic and structure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  <w:tr w:rsidR="006A06EB" w:rsidRPr="00815E0F"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Interesting and relevant content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  <w:tr w:rsidR="006A06EB" w:rsidRPr="00815E0F"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 xml:space="preserve">Clear explanation of </w:t>
            </w: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the chosen technology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  <w:tr w:rsidR="006A06EB" w:rsidRPr="00815E0F"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Visual presentation (images, layout)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  <w:tr w:rsidR="006A06EB" w:rsidRPr="00815E0F"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Balanced arguments (pros and cons)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6A06EB" w:rsidRPr="00815E0F" w:rsidRDefault="00815E0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</w:tbl>
    <w:p w:rsidR="006A06EB" w:rsidRPr="00815E0F" w:rsidRDefault="00815E0F">
      <w:pPr>
        <w:rPr>
          <w:rFonts w:asciiTheme="majorHAnsi" w:hAnsiTheme="majorHAnsi" w:cstheme="majorHAnsi"/>
          <w:sz w:val="24"/>
          <w:szCs w:val="24"/>
        </w:rPr>
      </w:pPr>
      <w:r w:rsidRPr="00815E0F">
        <w:rPr>
          <w:rFonts w:asciiTheme="majorHAnsi" w:hAnsiTheme="majorHAnsi" w:cstheme="majorHAnsi"/>
          <w:sz w:val="24"/>
          <w:szCs w:val="24"/>
        </w:rPr>
        <w:br/>
      </w:r>
      <w:r w:rsidRPr="00815E0F">
        <w:rPr>
          <w:rFonts w:ascii="Segoe UI Emoji" w:hAnsi="Segoe UI Emoji" w:cs="Segoe UI Emoji"/>
          <w:sz w:val="24"/>
          <w:szCs w:val="24"/>
        </w:rPr>
        <w:t>✏</w:t>
      </w:r>
      <w:r w:rsidRPr="00815E0F">
        <w:rPr>
          <w:rFonts w:asciiTheme="majorHAnsi" w:hAnsiTheme="majorHAnsi" w:cstheme="majorHAnsi"/>
          <w:sz w:val="24"/>
          <w:szCs w:val="24"/>
        </w:rPr>
        <w:t>️</w:t>
      </w:r>
      <w:r w:rsidRPr="00815E0F">
        <w:rPr>
          <w:rFonts w:asciiTheme="majorHAnsi" w:hAnsiTheme="majorHAnsi" w:cstheme="majorHAnsi"/>
          <w:sz w:val="24"/>
          <w:szCs w:val="24"/>
        </w:rPr>
        <w:t xml:space="preserve"> One thing I liked about this e-book:</w:t>
      </w:r>
    </w:p>
    <w:p w:rsidR="006A06EB" w:rsidRPr="00815E0F" w:rsidRDefault="00815E0F">
      <w:pPr>
        <w:rPr>
          <w:rFonts w:asciiTheme="majorHAnsi" w:hAnsiTheme="majorHAnsi" w:cstheme="majorHAnsi"/>
          <w:sz w:val="24"/>
          <w:szCs w:val="24"/>
        </w:rPr>
      </w:pPr>
      <w:r w:rsidRPr="00815E0F">
        <w:rPr>
          <w:rFonts w:asciiTheme="majorHAnsi" w:hAnsiTheme="majorHAnsi" w:cstheme="majorHAnsi"/>
          <w:sz w:val="24"/>
          <w:szCs w:val="24"/>
        </w:rPr>
        <w:t>_______________________________________________________________</w:t>
      </w:r>
    </w:p>
    <w:p w:rsidR="006A06EB" w:rsidRPr="00815E0F" w:rsidRDefault="00815E0F">
      <w:pPr>
        <w:rPr>
          <w:rFonts w:asciiTheme="majorHAnsi" w:hAnsiTheme="majorHAnsi" w:cstheme="majorHAnsi"/>
          <w:sz w:val="24"/>
          <w:szCs w:val="24"/>
        </w:rPr>
      </w:pPr>
      <w:r w:rsidRPr="00815E0F">
        <w:rPr>
          <w:rFonts w:ascii="Segoe UI Emoji" w:hAnsi="Segoe UI Emoji" w:cs="Segoe UI Emoji"/>
          <w:sz w:val="24"/>
          <w:szCs w:val="24"/>
        </w:rPr>
        <w:t>💡</w:t>
      </w:r>
      <w:r w:rsidRPr="00815E0F">
        <w:rPr>
          <w:rFonts w:asciiTheme="majorHAnsi" w:hAnsiTheme="majorHAnsi" w:cstheme="majorHAnsi"/>
          <w:sz w:val="24"/>
          <w:szCs w:val="24"/>
        </w:rPr>
        <w:t xml:space="preserve"> One thing they could improve:</w:t>
      </w:r>
    </w:p>
    <w:p w:rsidR="006A06EB" w:rsidRDefault="00815E0F">
      <w:pPr>
        <w:rPr>
          <w:rFonts w:asciiTheme="majorHAnsi" w:hAnsiTheme="majorHAnsi" w:cstheme="majorHAnsi"/>
          <w:sz w:val="24"/>
          <w:szCs w:val="24"/>
        </w:rPr>
      </w:pPr>
      <w:r w:rsidRPr="00815E0F">
        <w:rPr>
          <w:rFonts w:asciiTheme="majorHAnsi" w:hAnsiTheme="majorHAnsi" w:cstheme="majorHAnsi"/>
          <w:sz w:val="24"/>
          <w:szCs w:val="24"/>
        </w:rPr>
        <w:t>_______________________________________________________________</w:t>
      </w:r>
    </w:p>
    <w:p w:rsidR="00815E0F" w:rsidRPr="00815E0F" w:rsidRDefault="00815E0F" w:rsidP="00815E0F">
      <w:pPr>
        <w:pStyle w:val="Naslov1"/>
        <w:rPr>
          <w:rFonts w:cstheme="majorHAnsi"/>
          <w:sz w:val="24"/>
          <w:szCs w:val="24"/>
        </w:rPr>
      </w:pPr>
      <w:r w:rsidRPr="00815E0F">
        <w:rPr>
          <w:rFonts w:cstheme="majorHAnsi"/>
          <w:sz w:val="24"/>
          <w:szCs w:val="24"/>
        </w:rPr>
        <w:t>Peer Evaluation Form – A Bite of Future E-book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15E0F" w:rsidRPr="00815E0F" w:rsidTr="00F168C4"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Criteria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Excellent (4)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Good (3)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Basic (2)</w:t>
            </w:r>
          </w:p>
        </w:tc>
      </w:tr>
      <w:tr w:rsidR="00815E0F" w:rsidRPr="00815E0F" w:rsidTr="00F168C4"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Clarity of the topic and structure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  <w:tr w:rsidR="00815E0F" w:rsidRPr="00815E0F" w:rsidTr="00F168C4"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Interesting and relevant content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  <w:tr w:rsidR="00815E0F" w:rsidRPr="00815E0F" w:rsidTr="00F168C4"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Clear explanation of the chosen technology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  <w:tr w:rsidR="00815E0F" w:rsidRPr="00815E0F" w:rsidTr="00F168C4"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Visual presentation (images, layout)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  <w:tr w:rsidR="00815E0F" w:rsidRPr="00815E0F" w:rsidTr="00F168C4"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Theme="majorHAnsi" w:hAnsiTheme="majorHAnsi" w:cstheme="majorHAnsi"/>
                <w:sz w:val="24"/>
                <w:szCs w:val="24"/>
              </w:rPr>
              <w:t>Balanced arguments (pros and cons)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2160" w:type="dxa"/>
          </w:tcPr>
          <w:p w:rsidR="00815E0F" w:rsidRPr="00815E0F" w:rsidRDefault="00815E0F" w:rsidP="00F168C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15E0F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</w:tr>
    </w:tbl>
    <w:p w:rsidR="00815E0F" w:rsidRPr="00815E0F" w:rsidRDefault="00815E0F" w:rsidP="00815E0F">
      <w:pPr>
        <w:rPr>
          <w:rFonts w:asciiTheme="majorHAnsi" w:hAnsiTheme="majorHAnsi" w:cstheme="majorHAnsi"/>
          <w:sz w:val="24"/>
          <w:szCs w:val="24"/>
        </w:rPr>
      </w:pPr>
      <w:r w:rsidRPr="00815E0F">
        <w:rPr>
          <w:rFonts w:asciiTheme="majorHAnsi" w:hAnsiTheme="majorHAnsi" w:cstheme="majorHAnsi"/>
          <w:sz w:val="24"/>
          <w:szCs w:val="24"/>
        </w:rPr>
        <w:br/>
      </w:r>
      <w:r w:rsidRPr="00815E0F">
        <w:rPr>
          <w:rFonts w:ascii="Segoe UI Emoji" w:hAnsi="Segoe UI Emoji" w:cs="Segoe UI Emoji"/>
          <w:sz w:val="24"/>
          <w:szCs w:val="24"/>
        </w:rPr>
        <w:t>✏</w:t>
      </w:r>
      <w:r w:rsidRPr="00815E0F">
        <w:rPr>
          <w:rFonts w:asciiTheme="majorHAnsi" w:hAnsiTheme="majorHAnsi" w:cstheme="majorHAnsi"/>
          <w:sz w:val="24"/>
          <w:szCs w:val="24"/>
        </w:rPr>
        <w:t>️ One thing I liked about this e-book:</w:t>
      </w:r>
    </w:p>
    <w:p w:rsidR="00815E0F" w:rsidRPr="00815E0F" w:rsidRDefault="00815E0F" w:rsidP="00815E0F">
      <w:pPr>
        <w:rPr>
          <w:rFonts w:asciiTheme="majorHAnsi" w:hAnsiTheme="majorHAnsi" w:cstheme="majorHAnsi"/>
          <w:sz w:val="24"/>
          <w:szCs w:val="24"/>
        </w:rPr>
      </w:pPr>
      <w:r w:rsidRPr="00815E0F">
        <w:rPr>
          <w:rFonts w:asciiTheme="majorHAnsi" w:hAnsiTheme="majorHAnsi" w:cstheme="majorHAnsi"/>
          <w:sz w:val="24"/>
          <w:szCs w:val="24"/>
        </w:rPr>
        <w:t>_______________________________________________________________</w:t>
      </w:r>
    </w:p>
    <w:p w:rsidR="00815E0F" w:rsidRPr="00815E0F" w:rsidRDefault="00815E0F" w:rsidP="00815E0F">
      <w:pPr>
        <w:rPr>
          <w:rFonts w:asciiTheme="majorHAnsi" w:hAnsiTheme="majorHAnsi" w:cstheme="majorHAnsi"/>
          <w:sz w:val="24"/>
          <w:szCs w:val="24"/>
        </w:rPr>
      </w:pPr>
      <w:r w:rsidRPr="00815E0F">
        <w:rPr>
          <w:rFonts w:ascii="Segoe UI Emoji" w:hAnsi="Segoe UI Emoji" w:cs="Segoe UI Emoji"/>
          <w:sz w:val="24"/>
          <w:szCs w:val="24"/>
        </w:rPr>
        <w:t>💡</w:t>
      </w:r>
      <w:r w:rsidRPr="00815E0F">
        <w:rPr>
          <w:rFonts w:asciiTheme="majorHAnsi" w:hAnsiTheme="majorHAnsi" w:cstheme="majorHAnsi"/>
          <w:sz w:val="24"/>
          <w:szCs w:val="24"/>
        </w:rPr>
        <w:t xml:space="preserve"> One thing they could improve:</w:t>
      </w:r>
    </w:p>
    <w:p w:rsidR="00815E0F" w:rsidRPr="00815E0F" w:rsidRDefault="00815E0F">
      <w:pPr>
        <w:rPr>
          <w:rFonts w:asciiTheme="majorHAnsi" w:hAnsiTheme="majorHAnsi" w:cstheme="majorHAnsi"/>
          <w:sz w:val="24"/>
          <w:szCs w:val="24"/>
        </w:rPr>
      </w:pPr>
      <w:r w:rsidRPr="00815E0F">
        <w:rPr>
          <w:rFonts w:asciiTheme="majorHAnsi" w:hAnsiTheme="majorHAnsi" w:cstheme="majorHAnsi"/>
          <w:sz w:val="24"/>
          <w:szCs w:val="24"/>
        </w:rPr>
        <w:t>_______________________________________________________________</w:t>
      </w:r>
      <w:bookmarkStart w:id="0" w:name="_GoBack"/>
      <w:bookmarkEnd w:id="0"/>
    </w:p>
    <w:sectPr w:rsidR="00815E0F" w:rsidRPr="00815E0F" w:rsidSect="00815E0F">
      <w:pgSz w:w="12240" w:h="15840"/>
      <w:pgMar w:top="709" w:right="180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Brojevi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Brojevi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Grafikeoznak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Grafikeoznak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A06EB"/>
    <w:rsid w:val="00815E0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439C4D"/>
  <w14:defaultImageDpi w14:val="300"/>
  <w15:docId w15:val="{7B48B0E6-EE77-4633-87F2-430994F8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Naslov1">
    <w:name w:val="heading 1"/>
    <w:basedOn w:val="Normal"/>
    <w:next w:val="Normal"/>
    <w:link w:val="Naslov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18BF"/>
  </w:style>
  <w:style w:type="paragraph" w:styleId="Podnoje">
    <w:name w:val="footer"/>
    <w:basedOn w:val="Normal"/>
    <w:link w:val="Podnoje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18BF"/>
  </w:style>
  <w:style w:type="paragraph" w:styleId="Bezproreda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lomakpopis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AA1D8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AA1D8D"/>
  </w:style>
  <w:style w:type="paragraph" w:styleId="Tijeloteksta2">
    <w:name w:val="Body Text 2"/>
    <w:basedOn w:val="Normal"/>
    <w:link w:val="Tijeloteksta2Char"/>
    <w:uiPriority w:val="99"/>
    <w:unhideWhenUsed/>
    <w:rsid w:val="00AA1D8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AA1D8D"/>
  </w:style>
  <w:style w:type="paragraph" w:styleId="Tijeloteksta3">
    <w:name w:val="Body Text 3"/>
    <w:basedOn w:val="Normal"/>
    <w:link w:val="Tijeloteksta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A1D8D"/>
    <w:rPr>
      <w:sz w:val="16"/>
      <w:szCs w:val="16"/>
    </w:rPr>
  </w:style>
  <w:style w:type="paragraph" w:styleId="Popis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Popis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Popis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Grafikeoznak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Grafikeoznak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Grafikeoznak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Brojevi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Brojevi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Brojevi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Nastavakpopis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Nastavakpopis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Nastavakpopis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kstmakronaredbe">
    <w:name w:val="macro"/>
    <w:link w:val="Tekstmakronaredb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Naglaeno">
    <w:name w:val="Strong"/>
    <w:basedOn w:val="Zadanifontodlomka"/>
    <w:uiPriority w:val="22"/>
    <w:qFormat/>
    <w:rsid w:val="00FC693F"/>
    <w:rPr>
      <w:b/>
      <w:bCs/>
    </w:rPr>
  </w:style>
  <w:style w:type="character" w:styleId="Istaknuto">
    <w:name w:val="Emphasis"/>
    <w:basedOn w:val="Zadanifontodlomka"/>
    <w:uiPriority w:val="20"/>
    <w:qFormat/>
    <w:rsid w:val="00FC693F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C693F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FC693F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FC693F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FC693F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FC693F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FC693F"/>
    <w:pPr>
      <w:outlineLvl w:val="9"/>
    </w:pPr>
  </w:style>
  <w:style w:type="table" w:styleId="Reetkatablice">
    <w:name w:val="Table Grid"/>
    <w:basedOn w:val="Obinatablic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ijetlipopis">
    <w:name w:val="Light List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areetka">
    <w:name w:val="Light Grid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jenanje1">
    <w:name w:val="Medium Shading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nipopis">
    <w:name w:val="Dark List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">
    <w:name w:val="Colorful Shading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">
    <w:name w:val="Colorful Grid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FCD914-CC2E-4E81-882A-A9C38914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Daniela U</cp:lastModifiedBy>
  <cp:revision>2</cp:revision>
  <dcterms:created xsi:type="dcterms:W3CDTF">2025-06-15T17:48:00Z</dcterms:created>
  <dcterms:modified xsi:type="dcterms:W3CDTF">2025-06-15T17:48:00Z</dcterms:modified>
  <cp:category/>
</cp:coreProperties>
</file>